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D72" w:rsidRPr="00735783" w:rsidRDefault="00525D72" w:rsidP="00525D72">
      <w:pPr>
        <w:pStyle w:val="INKBijlage"/>
      </w:pPr>
      <w:bookmarkStart w:id="0" w:name="_Toc327916555"/>
      <w:bookmarkStart w:id="1" w:name="_Ref327917396"/>
      <w:bookmarkStart w:id="2" w:name="_Ref327920402"/>
      <w:bookmarkStart w:id="3" w:name="_Ref327921297"/>
      <w:bookmarkStart w:id="4" w:name="_Ref327921331"/>
      <w:bookmarkStart w:id="5" w:name="_Ref409612126"/>
      <w:bookmarkStart w:id="6" w:name="_Toc83028270"/>
      <w:bookmarkStart w:id="7" w:name="_Ref350927762"/>
      <w:bookmarkStart w:id="8" w:name="_Toc396903958"/>
      <w:r w:rsidRPr="00735783">
        <w:t>Referentie</w:t>
      </w:r>
      <w:bookmarkEnd w:id="0"/>
      <w:bookmarkEnd w:id="1"/>
      <w:bookmarkEnd w:id="2"/>
      <w:bookmarkEnd w:id="3"/>
      <w:bookmarkEnd w:id="4"/>
      <w:r w:rsidRPr="00735783">
        <w:t>s</w:t>
      </w:r>
      <w:bookmarkEnd w:id="5"/>
      <w:bookmarkEnd w:id="6"/>
      <w:r w:rsidRPr="00735783">
        <w:t xml:space="preserve"> </w:t>
      </w:r>
      <w:bookmarkEnd w:id="7"/>
      <w:bookmarkEnd w:id="8"/>
      <w:r w:rsidR="002253FC">
        <w:t>Technische Bekwaamheid</w:t>
      </w:r>
    </w:p>
    <w:p w:rsidR="00525D72" w:rsidRPr="00735783" w:rsidRDefault="00525D72" w:rsidP="00525D72">
      <w:pPr>
        <w:rPr>
          <w:rFonts w:ascii="RijksoverheidSansText" w:hAnsi="RijksoverheidSansText" w:cs="Arial"/>
          <w:b/>
        </w:rPr>
      </w:pPr>
      <w:r w:rsidRPr="00735783">
        <w:rPr>
          <w:rFonts w:ascii="RijksoverheidSansText" w:hAnsi="RijksoverheidSansText" w:cs="Arial"/>
          <w:b/>
        </w:rPr>
        <w:t xml:space="preserve">LET OP: uit de opgegeven beschrijvingen dient te blijken op welke wijze invulling is gegeven aan de gevraagde kerncompetenties. </w:t>
      </w:r>
    </w:p>
    <w:p w:rsidR="00525D72" w:rsidRPr="00735783" w:rsidRDefault="00525D72" w:rsidP="00525D72">
      <w:pPr>
        <w:pStyle w:val="INKStandaard"/>
        <w:rPr>
          <w:rFonts w:ascii="RijksoverheidSansText" w:hAnsi="RijksoverheidSansText" w:cs="Arial"/>
          <w:i/>
          <w:sz w:val="16"/>
          <w:szCs w:val="16"/>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525D72" w:rsidRPr="00735783" w:rsidTr="002F167B">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 xml:space="preserve">Referentie kerncompetentie 1 </w:t>
            </w:r>
            <w:r w:rsidR="00CC61B2" w:rsidRPr="00CC61B2">
              <w:rPr>
                <w:rFonts w:ascii="RijksoverheidSansText" w:hAnsi="RijksoverheidSansText"/>
                <w:b/>
                <w:color w:val="FFFFFF" w:themeColor="background1"/>
                <w:lang w:eastAsia="nl-NL"/>
              </w:rPr>
              <w:t>Leveren van Forensische IT-middelen aan  Nederlandse opsporingsdiensten</w:t>
            </w: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Naam klant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pStyle w:val="INKStandaard"/>
        <w:rPr>
          <w:rFonts w:ascii="RijksoverheidSansText" w:hAnsi="RijksoverheidSansText" w:cs="Arial"/>
          <w:sz w:val="18"/>
          <w:szCs w:val="18"/>
        </w:rPr>
      </w:pPr>
    </w:p>
    <w:tbl>
      <w:tblPr>
        <w:tblW w:w="9104" w:type="dxa"/>
        <w:tblInd w:w="108" w:type="dxa"/>
        <w:tblCellMar>
          <w:left w:w="10" w:type="dxa"/>
          <w:right w:w="10" w:type="dxa"/>
        </w:tblCellMar>
        <w:tblLook w:val="0000" w:firstRow="0" w:lastRow="0" w:firstColumn="0" w:lastColumn="0" w:noHBand="0" w:noVBand="0"/>
      </w:tblPr>
      <w:tblGrid>
        <w:gridCol w:w="9104"/>
      </w:tblGrid>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Beschrijving opdracht klantreferentie (maximaal 1 A4)</w:t>
            </w:r>
          </w:p>
        </w:tc>
      </w:tr>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Instructie:</w:t>
            </w: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Uit deze beschrijving moet ten minste blijken op welke wijze invulling is gegeven aan de gevraagde kerncompetentie. Indien uit deze beschrijving niet blijkt op welke wijze invulling is gegeven aan de gevraagde kerncompetentie dan voldoet de referentie niet en wordt het Verzoek tot deelneming terzijde gelegd.</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Beschrijving:</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pStyle w:val="INKBijlage"/>
        <w:numPr>
          <w:ilvl w:val="0"/>
          <w:numId w:val="0"/>
        </w:numPr>
        <w:spacing w:line="276" w:lineRule="auto"/>
        <w:ind w:left="360" w:hanging="360"/>
        <w:rPr>
          <w:rFonts w:ascii="RijksoverheidSansText" w:hAnsi="RijksoverheidSansText" w:cs="Arial"/>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525D72" w:rsidRPr="00735783" w:rsidTr="002F167B">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 xml:space="preserve">Referentie kerncompetentie 2 </w:t>
            </w:r>
            <w:r w:rsidR="00CC61B2" w:rsidRPr="00CC61B2">
              <w:rPr>
                <w:rFonts w:ascii="RijksoverheidSansText" w:hAnsi="RijksoverheidSansText"/>
                <w:b/>
                <w:color w:val="FFFFFF" w:themeColor="background1"/>
                <w:lang w:eastAsia="nl-NL"/>
              </w:rPr>
              <w:t>Advies geven over marktontwikkelingen binnen forensische IT markt</w:t>
            </w: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Naam klant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pStyle w:val="INKStandaard"/>
        <w:rPr>
          <w:rFonts w:ascii="RijksoverheidSansText" w:hAnsi="RijksoverheidSansText" w:cs="Arial"/>
          <w:sz w:val="18"/>
          <w:szCs w:val="18"/>
        </w:rPr>
      </w:pPr>
    </w:p>
    <w:tbl>
      <w:tblPr>
        <w:tblW w:w="9104" w:type="dxa"/>
        <w:tblInd w:w="108" w:type="dxa"/>
        <w:tblCellMar>
          <w:left w:w="10" w:type="dxa"/>
          <w:right w:w="10" w:type="dxa"/>
        </w:tblCellMar>
        <w:tblLook w:val="0000" w:firstRow="0" w:lastRow="0" w:firstColumn="0" w:lastColumn="0" w:noHBand="0" w:noVBand="0"/>
      </w:tblPr>
      <w:tblGrid>
        <w:gridCol w:w="9104"/>
      </w:tblGrid>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Beschrijving opdracht klantreferentie (maximaal 1 A4)</w:t>
            </w:r>
          </w:p>
        </w:tc>
      </w:tr>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Instructie:</w:t>
            </w: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Uit deze beschrijving moet ten minste blijken op welke wijze invulling is gegeven aan de gevraagde kerncompetentie. Indien uit deze beschrijving niet blijkt op welke wijze invulling is gegeven aan de gevraagde kerncompetentie dan voldoet de referentie niet en wordt het Verzoek tot deelneming terzijde gelegd.</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Beschrijving:</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tc>
      </w:tr>
    </w:tbl>
    <w:p w:rsidR="00525D72" w:rsidRDefault="00525D7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Pr="00735783" w:rsidRDefault="00CC61B2" w:rsidP="00525D72">
      <w:pPr>
        <w:spacing w:after="200"/>
        <w:rPr>
          <w:rFonts w:ascii="RijksoverheidSansText" w:hAnsi="RijksoverheidSansText" w:cs="Arial"/>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525D72" w:rsidRPr="00735783" w:rsidTr="002F167B">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lastRenderedPageBreak/>
              <w:t xml:space="preserve">Referentie kerncompetentie 3 </w:t>
            </w:r>
            <w:r w:rsidR="00CC61B2" w:rsidRPr="00CC61B2">
              <w:rPr>
                <w:rFonts w:ascii="RijksoverheidSansText" w:hAnsi="RijksoverheidSansText"/>
                <w:b/>
                <w:color w:val="FFFFFF" w:themeColor="background1"/>
                <w:lang w:eastAsia="nl-NL"/>
              </w:rPr>
              <w:t>Proactief informeren bij Productontwikkelingen</w:t>
            </w:r>
            <w:r w:rsidR="00EF71E9">
              <w:rPr>
                <w:rFonts w:ascii="RijksoverheidSansText" w:hAnsi="RijksoverheidSansText"/>
                <w:b/>
                <w:color w:val="FFFFFF" w:themeColor="background1"/>
                <w:lang w:eastAsia="nl-NL"/>
              </w:rPr>
              <w:t xml:space="preserve"> binnen forensische IT markt</w:t>
            </w: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Naam klant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pStyle w:val="INKStandaard"/>
        <w:rPr>
          <w:rFonts w:ascii="RijksoverheidSansText" w:hAnsi="RijksoverheidSansText" w:cs="Arial"/>
          <w:sz w:val="18"/>
          <w:szCs w:val="18"/>
        </w:rPr>
      </w:pPr>
    </w:p>
    <w:tbl>
      <w:tblPr>
        <w:tblW w:w="9104" w:type="dxa"/>
        <w:tblInd w:w="108" w:type="dxa"/>
        <w:tblCellMar>
          <w:left w:w="10" w:type="dxa"/>
          <w:right w:w="10" w:type="dxa"/>
        </w:tblCellMar>
        <w:tblLook w:val="0000" w:firstRow="0" w:lastRow="0" w:firstColumn="0" w:lastColumn="0" w:noHBand="0" w:noVBand="0"/>
      </w:tblPr>
      <w:tblGrid>
        <w:gridCol w:w="9104"/>
      </w:tblGrid>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Beschrijving opdracht klantreferentie (maximaal 1 A4)</w:t>
            </w:r>
          </w:p>
        </w:tc>
      </w:tr>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Instructie:</w:t>
            </w: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Uit deze beschrijving moet ten minste blijken op welke wijze invulling is gegeven aan de gevraagde kerncompetentie. Indien uit deze beschrijving niet blijkt op welke wijze invulling is gegeven aan de gevraagde kerncompetentie dan voldoet de referentie niet en wordt het Verzoek tot deelneming terzijde gelegd.</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Beschrijving:</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tc>
      </w:tr>
    </w:tbl>
    <w:p w:rsidR="00525D72" w:rsidRDefault="00525D7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Default="00CC61B2" w:rsidP="00525D72">
      <w:pPr>
        <w:spacing w:after="200"/>
        <w:rPr>
          <w:rFonts w:ascii="RijksoverheidSansText" w:hAnsi="RijksoverheidSansText" w:cs="Arial"/>
        </w:rPr>
      </w:pPr>
    </w:p>
    <w:p w:rsidR="00CC61B2" w:rsidRPr="00735783" w:rsidRDefault="00CC61B2" w:rsidP="00525D72">
      <w:pPr>
        <w:spacing w:after="200"/>
        <w:rPr>
          <w:rFonts w:ascii="RijksoverheidSansText" w:hAnsi="RijksoverheidSansText" w:cs="Arial"/>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525D72" w:rsidRPr="00735783" w:rsidTr="002F167B">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lastRenderedPageBreak/>
              <w:t xml:space="preserve">Referentie kerncompetentie 4 </w:t>
            </w:r>
            <w:r w:rsidR="00CC61B2" w:rsidRPr="00CC61B2">
              <w:rPr>
                <w:rFonts w:ascii="RijksoverheidSansText" w:hAnsi="RijksoverheidSansText"/>
                <w:b/>
                <w:color w:val="FFFFFF" w:themeColor="background1"/>
                <w:lang w:eastAsia="nl-NL"/>
              </w:rPr>
              <w:t>Marktonderzoek uitvoeren</w:t>
            </w:r>
            <w:r w:rsidR="00EF71E9">
              <w:rPr>
                <w:rFonts w:ascii="RijksoverheidSansText" w:hAnsi="RijksoverheidSansText"/>
                <w:b/>
                <w:color w:val="FFFFFF" w:themeColor="background1"/>
                <w:lang w:eastAsia="nl-NL"/>
              </w:rPr>
              <w:t xml:space="preserve"> binnen forensische IT markt</w:t>
            </w:r>
            <w:bookmarkStart w:id="9" w:name="_GoBack"/>
            <w:bookmarkEnd w:id="9"/>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Naam klant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r w:rsidR="00525D72" w:rsidRPr="00735783" w:rsidTr="002F167B">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sz w:val="18"/>
                <w:szCs w:val="18"/>
                <w:lang w:eastAsia="nl-NL"/>
              </w:rPr>
            </w:pPr>
            <w:r w:rsidRPr="00735783">
              <w:rPr>
                <w:rFonts w:ascii="RijksoverheidSansText" w:hAnsi="RijksoverheidSansText"/>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pStyle w:val="INKStandaard"/>
        <w:rPr>
          <w:rFonts w:ascii="RijksoverheidSansText" w:hAnsi="RijksoverheidSansText" w:cs="Arial"/>
          <w:sz w:val="18"/>
          <w:szCs w:val="18"/>
        </w:rPr>
      </w:pPr>
    </w:p>
    <w:tbl>
      <w:tblPr>
        <w:tblW w:w="9104" w:type="dxa"/>
        <w:tblInd w:w="108" w:type="dxa"/>
        <w:tblCellMar>
          <w:left w:w="10" w:type="dxa"/>
          <w:right w:w="10" w:type="dxa"/>
        </w:tblCellMar>
        <w:tblLook w:val="0000" w:firstRow="0" w:lastRow="0" w:firstColumn="0" w:lastColumn="0" w:noHBand="0" w:noVBand="0"/>
      </w:tblPr>
      <w:tblGrid>
        <w:gridCol w:w="9104"/>
      </w:tblGrid>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b/>
                <w:color w:val="FFFFFF" w:themeColor="background1"/>
                <w:lang w:eastAsia="nl-NL"/>
              </w:rPr>
            </w:pPr>
            <w:r w:rsidRPr="00735783">
              <w:rPr>
                <w:rFonts w:ascii="RijksoverheidSansText" w:hAnsi="RijksoverheidSansText"/>
                <w:b/>
                <w:color w:val="FFFFFF" w:themeColor="background1"/>
                <w:lang w:eastAsia="nl-NL"/>
              </w:rPr>
              <w:t>Beschrijving opdracht klantreferentie (maximaal 1 A4)</w:t>
            </w:r>
          </w:p>
        </w:tc>
      </w:tr>
      <w:tr w:rsidR="00525D72" w:rsidRPr="00735783" w:rsidTr="002F167B">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Instructie:</w:t>
            </w: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Uit deze beschrijving moet ten minste blijken op welke wijze invulling is gegeven aan de gevraagde kerncompetentie. Indien uit deze beschrijving niet blijkt op welke wijze invulling is gegeven aan de gevraagde kerncompetentie dan voldoet de referentie niet en wordt het Verzoek tot deelneming terzijde gelegd.</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r w:rsidRPr="00735783">
              <w:rPr>
                <w:rFonts w:ascii="RijksoverheidSansText" w:hAnsi="RijksoverheidSansText"/>
                <w:lang w:eastAsia="nl-NL"/>
              </w:rPr>
              <w:t>Beschrijving:</w:t>
            </w: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p w:rsidR="00525D72" w:rsidRPr="00735783" w:rsidRDefault="00525D72" w:rsidP="002F167B">
            <w:pPr>
              <w:pStyle w:val="INKStandaard"/>
              <w:rPr>
                <w:rFonts w:ascii="RijksoverheidSansText" w:hAnsi="RijksoverheidSansText"/>
                <w:lang w:eastAsia="nl-NL"/>
              </w:rPr>
            </w:pPr>
          </w:p>
        </w:tc>
      </w:tr>
    </w:tbl>
    <w:p w:rsidR="00525D72" w:rsidRPr="00735783" w:rsidRDefault="00525D72" w:rsidP="00525D72">
      <w:pPr>
        <w:spacing w:after="200"/>
        <w:rPr>
          <w:rFonts w:ascii="RijksoverheidSansText" w:eastAsiaTheme="majorEastAsia" w:hAnsi="RijksoverheidSansText" w:cs="Arial"/>
          <w:b/>
          <w:bCs/>
          <w:color w:val="01689B"/>
          <w:spacing w:val="5"/>
          <w:sz w:val="28"/>
          <w:szCs w:val="24"/>
        </w:rPr>
      </w:pPr>
    </w:p>
    <w:p w:rsidR="00836FD3" w:rsidRPr="00836FD3" w:rsidRDefault="00836FD3" w:rsidP="000E4513">
      <w:pPr>
        <w:pStyle w:val="Geenafstand"/>
      </w:pPr>
    </w:p>
    <w:p w:rsidR="00836FD3" w:rsidRPr="00836FD3" w:rsidRDefault="00836FD3" w:rsidP="000E4513">
      <w:pPr>
        <w:pStyle w:val="Geenafstand"/>
      </w:pPr>
    </w:p>
    <w:sectPr w:rsidR="00836FD3" w:rsidRPr="00836F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altName w:val="Calibri"/>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EB1AB1"/>
    <w:multiLevelType w:val="hybridMultilevel"/>
    <w:tmpl w:val="C908C57E"/>
    <w:lvl w:ilvl="0" w:tplc="DE969E56">
      <w:start w:val="5"/>
      <w:numFmt w:val="decimal"/>
      <w:pStyle w:val="INKBijlage"/>
      <w:lvlText w:val="Bijlage %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D72"/>
    <w:rsid w:val="000E4513"/>
    <w:rsid w:val="000F0A32"/>
    <w:rsid w:val="00123231"/>
    <w:rsid w:val="001E10EF"/>
    <w:rsid w:val="002253FC"/>
    <w:rsid w:val="002819EC"/>
    <w:rsid w:val="002A6674"/>
    <w:rsid w:val="00310B62"/>
    <w:rsid w:val="00525D72"/>
    <w:rsid w:val="005F44D8"/>
    <w:rsid w:val="00836FD3"/>
    <w:rsid w:val="00BD0062"/>
    <w:rsid w:val="00CC61B2"/>
    <w:rsid w:val="00D76A6B"/>
    <w:rsid w:val="00E45B7C"/>
    <w:rsid w:val="00EF71E9"/>
    <w:rsid w:val="00F106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29B8B6-C701-48A2-875C-F9CEB75F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25D72"/>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Standaard">
    <w:name w:val="INK Standaard"/>
    <w:basedOn w:val="Standaard"/>
    <w:link w:val="INKStandaardChar"/>
    <w:qFormat/>
    <w:rsid w:val="00525D72"/>
    <w:pPr>
      <w:autoSpaceDE w:val="0"/>
      <w:autoSpaceDN w:val="0"/>
      <w:adjustRightInd w:val="0"/>
    </w:pPr>
    <w:rPr>
      <w:rFonts w:cs="BAFCC A+ Univers"/>
      <w:color w:val="000000"/>
      <w:spacing w:val="5"/>
    </w:rPr>
  </w:style>
  <w:style w:type="character" w:customStyle="1" w:styleId="INKStandaardChar">
    <w:name w:val="INK Standaard Char"/>
    <w:basedOn w:val="Standaardalinea-lettertype"/>
    <w:link w:val="INKStandaard"/>
    <w:rsid w:val="00525D72"/>
    <w:rPr>
      <w:rFonts w:ascii="Arial" w:eastAsia="Calibri" w:hAnsi="Arial" w:cs="BAFCC A+ Univers"/>
      <w:color w:val="000000"/>
      <w:spacing w:val="5"/>
      <w:sz w:val="19"/>
    </w:rPr>
  </w:style>
  <w:style w:type="paragraph" w:customStyle="1" w:styleId="INKBijlage">
    <w:name w:val="INK Bijlage"/>
    <w:basedOn w:val="Kop1"/>
    <w:next w:val="INKStandaard"/>
    <w:link w:val="INKBijlageChar"/>
    <w:qFormat/>
    <w:rsid w:val="00525D72"/>
    <w:pPr>
      <w:keepNext/>
      <w:keepLines/>
      <w:widowControl/>
      <w:numPr>
        <w:numId w:val="7"/>
      </w:numPr>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525D72"/>
    <w:rPr>
      <w:rFonts w:ascii="RijksoverheidSansHeading" w:eastAsiaTheme="majorEastAsia" w:hAnsi="RijksoverheidSansHeading" w:cstheme="majorBidi"/>
      <w:b/>
      <w:bCs/>
      <w:color w:val="01689B"/>
      <w:spacing w:val="5"/>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12866-6178-494F-8E6F-D0FF2FCA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446</Words>
  <Characters>2457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 H.C.W. Klaassen</dc:creator>
  <cp:keywords/>
  <dc:description/>
  <cp:lastModifiedBy>Richard R.R. Kalksma</cp:lastModifiedBy>
  <cp:revision>4</cp:revision>
  <dcterms:created xsi:type="dcterms:W3CDTF">2021-09-21T10:01:00Z</dcterms:created>
  <dcterms:modified xsi:type="dcterms:W3CDTF">2021-10-13T07:52:00Z</dcterms:modified>
</cp:coreProperties>
</file>